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3E" w:rsidRDefault="002F7030">
      <w:pPr>
        <w:jc w:val="center"/>
      </w:pPr>
      <w:r>
        <w:rPr>
          <w:b/>
          <w:sz w:val="30"/>
        </w:rPr>
        <w:t>ADITI MAHAVIDYALAYA</w:t>
      </w:r>
    </w:p>
    <w:p w:rsidR="0045233E" w:rsidRDefault="002F7030">
      <w:pPr>
        <w:jc w:val="center"/>
      </w:pPr>
      <w:r>
        <w:rPr>
          <w:b/>
          <w:sz w:val="26"/>
        </w:rPr>
        <w:t>B.A. PROGRAMME TIME-TABLE 2026–2027</w:t>
      </w:r>
    </w:p>
    <w:p w:rsidR="0045233E" w:rsidRDefault="002F7030">
      <w:pPr>
        <w:jc w:val="center"/>
      </w:pPr>
      <w:r>
        <w:rPr>
          <w:b/>
          <w:sz w:val="32"/>
        </w:rPr>
        <w:t>ROOM NO. 10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8"/>
        <w:gridCol w:w="1498"/>
        <w:gridCol w:w="1498"/>
        <w:gridCol w:w="1498"/>
        <w:gridCol w:w="1498"/>
        <w:gridCol w:w="1498"/>
        <w:gridCol w:w="1498"/>
        <w:gridCol w:w="1498"/>
        <w:gridCol w:w="1498"/>
        <w:gridCol w:w="1498"/>
      </w:tblGrid>
      <w:tr w:rsidR="001D63EC" w:rsidTr="00A3551E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</w:pPr>
            <w:bookmarkStart w:id="0" w:name="_GoBack"/>
            <w:bookmarkEnd w:id="0"/>
            <w:r>
              <w:rPr>
                <w:b/>
                <w:sz w:val="16"/>
              </w:rPr>
              <w:t>DAY / TIME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IX</w:t>
            </w:r>
          </w:p>
        </w:tc>
      </w:tr>
      <w:tr w:rsidR="001D63EC" w:rsidTr="00A3551E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  <w:rPr>
                <w:b/>
                <w:sz w:val="16"/>
              </w:rPr>
            </w:pP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8:00-9:00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9:00-10:00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10:00-11:00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11:00-12:00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12:00-1:00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1:00-2:00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2:00-3:00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3:00-4:00</w:t>
            </w:r>
          </w:p>
        </w:tc>
        <w:tc>
          <w:tcPr>
            <w:tcW w:w="1498" w:type="dxa"/>
            <w:vAlign w:val="center"/>
          </w:tcPr>
          <w:p w:rsidR="001D63EC" w:rsidRDefault="001D63EC" w:rsidP="00B233F0">
            <w:pPr>
              <w:jc w:val="center"/>
            </w:pPr>
            <w:r>
              <w:rPr>
                <w:b/>
                <w:bCs/>
              </w:rPr>
              <w:t>4:00-5:00</w:t>
            </w:r>
          </w:p>
        </w:tc>
      </w:tr>
      <w:tr w:rsidR="001D63EC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</w:pPr>
            <w:r>
              <w:t>MONDAY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MATHS-10-SS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ECO-10-M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2D2C68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ECO-10-M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7E063E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3027E0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5836C5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NL-10-AJ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7D7CC9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NL-10-AJ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FB781F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 C-10-KW</w:t>
            </w:r>
          </w:p>
        </w:tc>
      </w:tr>
      <w:tr w:rsidR="001D63EC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</w:pPr>
            <w:r>
              <w:t>TUESDAY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 w:rsidP="00782E24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HIST-10-BM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974518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HIST-10-NS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6B5A36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AD72FE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RM- 10-T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5347E9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RM- 10-T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 C-10-KW</w:t>
            </w:r>
          </w:p>
        </w:tc>
      </w:tr>
      <w:tr w:rsidR="001D63EC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</w:pPr>
            <w:r>
              <w:t>WEDNESDAY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176C17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MATHS-10-SKY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4B7965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MATHS-10-SKY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391FC7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ECO-10-PS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4D7B6B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A6464E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C26BF2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694EA0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HINDI-10-AD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F05212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HINDI-10-AD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0E5A29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POLSCI-10-G</w:t>
            </w:r>
          </w:p>
        </w:tc>
      </w:tr>
      <w:tr w:rsidR="001D63EC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</w:pPr>
            <w:r>
              <w:t>THURSDAY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 w:rsidP="005C4110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HINDI-10-M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E0616D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NL-10-AJ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1C3211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NL-10-AJ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 w:rsidP="008957AD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ECO-10-PS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8905CC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 w:rsidP="008905CC">
            <w:pPr>
              <w:spacing w:before="20" w:after="20"/>
              <w:jc w:val="center"/>
            </w:pPr>
            <w:r w:rsidRPr="00757AF2">
              <w:rPr>
                <w:b/>
              </w:rPr>
              <w:t>ECO-10-PS</w:t>
            </w:r>
          </w:p>
        </w:tc>
      </w:tr>
      <w:tr w:rsidR="001D63EC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</w:pPr>
            <w:r>
              <w:t>FRIDAY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 -10-MR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 w:rsidP="00E55968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HND-10-VS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BF462A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HINDI-10-RS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DF5585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POL.SCI-10-G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7E2B4D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GEO CCA-10-SP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9B609D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GEO CCA-10-SP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F676C1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 B1-10-Anil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ED4D20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 B1-10-Anil</w:t>
            </w:r>
          </w:p>
        </w:tc>
      </w:tr>
      <w:tr w:rsidR="001D63EC">
        <w:trPr>
          <w:jc w:val="center"/>
        </w:trPr>
        <w:tc>
          <w:tcPr>
            <w:tcW w:w="1498" w:type="dxa"/>
          </w:tcPr>
          <w:p w:rsidR="001D63EC" w:rsidRDefault="001D63EC">
            <w:pPr>
              <w:spacing w:before="20" w:after="20"/>
              <w:jc w:val="center"/>
            </w:pPr>
            <w:r>
              <w:t>SATURDAY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EC364A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HINDI-10-MR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545DB4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VII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HINDI-10-MR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D36710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III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SANSK-10-SS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 w:rsidP="00C95458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HINDI-10-M</w:t>
            </w: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>
            <w:pPr>
              <w:spacing w:before="20" w:after="20"/>
              <w:jc w:val="center"/>
            </w:pPr>
          </w:p>
        </w:tc>
        <w:tc>
          <w:tcPr>
            <w:tcW w:w="1498" w:type="dxa"/>
            <w:vAlign w:val="center"/>
          </w:tcPr>
          <w:p w:rsidR="001D63EC" w:rsidRPr="00757AF2" w:rsidRDefault="001D63EC" w:rsidP="00AC20B3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RM- 10-A.D</w:t>
            </w:r>
          </w:p>
        </w:tc>
        <w:tc>
          <w:tcPr>
            <w:tcW w:w="1498" w:type="dxa"/>
            <w:vAlign w:val="center"/>
          </w:tcPr>
          <w:p w:rsidR="001D63EC" w:rsidRPr="00757AF2" w:rsidRDefault="001D63EC" w:rsidP="00D04622">
            <w:pPr>
              <w:spacing w:before="20" w:after="20"/>
              <w:jc w:val="center"/>
              <w:rPr>
                <w:b/>
              </w:rPr>
            </w:pPr>
            <w:r w:rsidRPr="00757AF2">
              <w:rPr>
                <w:b/>
              </w:rPr>
              <w:t xml:space="preserve">BA (P) I </w:t>
            </w:r>
            <w:proofErr w:type="spellStart"/>
            <w:r w:rsidRPr="00757AF2">
              <w:rPr>
                <w:b/>
              </w:rPr>
              <w:t>Sem</w:t>
            </w:r>
            <w:proofErr w:type="spellEnd"/>
          </w:p>
          <w:p w:rsidR="001D63EC" w:rsidRPr="00757AF2" w:rsidRDefault="001D63EC">
            <w:pPr>
              <w:spacing w:before="20" w:after="20"/>
              <w:jc w:val="center"/>
            </w:pPr>
            <w:r w:rsidRPr="00757AF2">
              <w:rPr>
                <w:b/>
              </w:rPr>
              <w:t>RM- 10-A.D</w:t>
            </w:r>
          </w:p>
        </w:tc>
      </w:tr>
    </w:tbl>
    <w:p w:rsidR="002F7030" w:rsidRDefault="002F7030"/>
    <w:sectPr w:rsidR="002F7030" w:rsidSect="00034616">
      <w:pgSz w:w="15840" w:h="12240" w:orient="landscape"/>
      <w:pgMar w:top="504" w:right="432" w:bottom="504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5A29"/>
    <w:rsid w:val="0015074B"/>
    <w:rsid w:val="00176C17"/>
    <w:rsid w:val="00176FF0"/>
    <w:rsid w:val="00194977"/>
    <w:rsid w:val="001C3211"/>
    <w:rsid w:val="001D63EC"/>
    <w:rsid w:val="0029639D"/>
    <w:rsid w:val="002D2C68"/>
    <w:rsid w:val="002F7030"/>
    <w:rsid w:val="003027E0"/>
    <w:rsid w:val="00326F90"/>
    <w:rsid w:val="00391FC7"/>
    <w:rsid w:val="00440B78"/>
    <w:rsid w:val="0045233E"/>
    <w:rsid w:val="004B7965"/>
    <w:rsid w:val="004D7B6B"/>
    <w:rsid w:val="005347E9"/>
    <w:rsid w:val="00545DB4"/>
    <w:rsid w:val="005836C5"/>
    <w:rsid w:val="005C4110"/>
    <w:rsid w:val="00694EA0"/>
    <w:rsid w:val="006B5A36"/>
    <w:rsid w:val="00757AF2"/>
    <w:rsid w:val="00782E24"/>
    <w:rsid w:val="007D7CC9"/>
    <w:rsid w:val="007E063E"/>
    <w:rsid w:val="007E2B4D"/>
    <w:rsid w:val="008905CC"/>
    <w:rsid w:val="008957AD"/>
    <w:rsid w:val="008E4703"/>
    <w:rsid w:val="00974518"/>
    <w:rsid w:val="009B609D"/>
    <w:rsid w:val="00A6464E"/>
    <w:rsid w:val="00AA1D8D"/>
    <w:rsid w:val="00AC20B3"/>
    <w:rsid w:val="00AD72FE"/>
    <w:rsid w:val="00B04D3B"/>
    <w:rsid w:val="00B47730"/>
    <w:rsid w:val="00BF462A"/>
    <w:rsid w:val="00C26BF2"/>
    <w:rsid w:val="00C95458"/>
    <w:rsid w:val="00CB0664"/>
    <w:rsid w:val="00D04622"/>
    <w:rsid w:val="00D36710"/>
    <w:rsid w:val="00DF5585"/>
    <w:rsid w:val="00E0616D"/>
    <w:rsid w:val="00E55968"/>
    <w:rsid w:val="00EC364A"/>
    <w:rsid w:val="00ED4D20"/>
    <w:rsid w:val="00F05212"/>
    <w:rsid w:val="00F676C1"/>
    <w:rsid w:val="00F7609C"/>
    <w:rsid w:val="00FB781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BD0053-574B-4EA4-9110-BA26EAB0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Nandini Kumar</cp:lastModifiedBy>
  <cp:revision>47</cp:revision>
  <dcterms:created xsi:type="dcterms:W3CDTF">2013-12-23T23:15:00Z</dcterms:created>
  <dcterms:modified xsi:type="dcterms:W3CDTF">2026-09-06T17:06:00Z</dcterms:modified>
  <cp:category/>
</cp:coreProperties>
</file>